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 Cushion 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7535399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3606511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8920173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087931" name="fb67093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2948795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131451" name="15c49bd0-a2a7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WHG. hinten,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8886978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538771" name="230e673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WHG. hinten, alle 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9579429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2475072" name="3e83ab6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7111074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4677967" name="115abc90-a2a8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9633253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6783982" name="2b6b8ec0-a2a8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3828166" name="3aa2ab3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216338" name="3aa2ab30-a2a8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5282238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344036" name="e3aa0020-a2a8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0608259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1420128" name="5d1a5700-a2ab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WHG. links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0372973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629367" name="aabff6e0-a2ab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4557000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6120054" name="275ac4a0-a2ac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9921014" name="a7b8dbf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825313" name="a7b8dbf0-a2ac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0918980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8870467" name="cc464fc0-a2ac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3173273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490121" name="dc3327a0-a2ac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4284196" name="9abc29b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1419334" name="9abc29b0-a2ad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8687460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1589610" name="e4b933f0-a2ad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WHG. vorne, links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2064506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5193733" name="3fdca780-a2ae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8150626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590435" name="22e3b410-a2af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alle Wände Platten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WHG. vorne, rechts Reduit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6752953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1370727" name="4437f5e0-a2af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9144817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999963" name="721ee810-a2af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3509853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308591" name="8d21e270-a2af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8533809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3146959" name="9ca28b00-a2af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0300839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3772949" name="b4af76e0-a2af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390744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6087354" name="1c382230-a2b0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8442502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320835" name="32c301f0-a2b0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2331171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478176" name="431bbb00-a2b0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7656338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042921" name="b8a3c610-a2b0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7021095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4871158" name="d0c39db0-a2b0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Fassade vorne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3954353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474941" name="42b0f5d0-a2b1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vorne links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0865478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13265" name="63861c90-a2b1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Fassade hinten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9430492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5508754" name="a4bb8830-a2b1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hinten links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3422077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109993" name="bdd9bd00-a2b1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footer.xml" Type="http://schemas.openxmlformats.org/officeDocument/2006/relationships/footer" Id="rId3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